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14:paraId="694909B7" w14:textId="77777777" w:rsidTr="00FC6266">
        <w:trPr>
          <w:trHeight w:val="709"/>
        </w:trPr>
        <w:tc>
          <w:tcPr>
            <w:tcW w:w="1077" w:type="dxa"/>
          </w:tcPr>
          <w:p w14:paraId="2899D480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3079F3FD" w14:textId="3BBF2F8A" w:rsidR="004569C5" w:rsidRDefault="0038496E" w:rsidP="0038496E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  <w:r w:rsidRPr="0038496E">
              <w:t>Bijlage</w:t>
            </w:r>
            <w:r>
              <w:t xml:space="preserve"> </w:t>
            </w:r>
            <w:r w:rsidR="00567228">
              <w:t>6</w:t>
            </w:r>
            <w:r>
              <w:t xml:space="preserve"> - </w:t>
            </w:r>
            <w:r w:rsidRPr="0038496E">
              <w:t xml:space="preserve">Verklaring inschrijfformulier </w:t>
            </w:r>
            <w:r w:rsidR="004569C5" w:rsidRPr="0038496E">
              <w:t>ambitieniveau</w:t>
            </w:r>
            <w:r w:rsidRPr="0038496E">
              <w:t xml:space="preserve"> </w:t>
            </w:r>
            <w:r w:rsidR="004569C5" w:rsidRPr="0038496E">
              <w:t>CO</w:t>
            </w:r>
            <w:r w:rsidR="004569C5" w:rsidRPr="0038496E">
              <w:rPr>
                <w:vertAlign w:val="subscript"/>
              </w:rPr>
              <w:t>2</w:t>
            </w:r>
            <w:r w:rsidR="004569C5" w:rsidRPr="0038496E">
              <w:t>-prestatieladder</w:t>
            </w:r>
          </w:p>
          <w:p w14:paraId="5192014F" w14:textId="77777777" w:rsidR="0038496E" w:rsidRPr="0038496E" w:rsidRDefault="0038496E" w:rsidP="0038496E"/>
        </w:tc>
      </w:tr>
      <w:tr w:rsidR="004569C5" w:rsidRPr="008C6AE6" w14:paraId="0D9FFA8C" w14:textId="77777777" w:rsidTr="00FC6266">
        <w:trPr>
          <w:trHeight w:val="227"/>
        </w:trPr>
        <w:tc>
          <w:tcPr>
            <w:tcW w:w="1077" w:type="dxa"/>
          </w:tcPr>
          <w:p w14:paraId="32069F67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431DF7CD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6FB854F4" w14:textId="2FE67787" w:rsidR="004569C5" w:rsidRPr="008C6AE6" w:rsidRDefault="0038496E" w:rsidP="0038496E">
            <w:pPr>
              <w:rPr>
                <w:noProof/>
              </w:rPr>
            </w:pPr>
            <w:r w:rsidRPr="00CB319D">
              <w:t>Raamovereenkomst ingenieursdiensten werkvoorbereiding</w:t>
            </w:r>
            <w:r>
              <w:t xml:space="preserve"> maaiveld en Afval en Grondstoffen</w:t>
            </w:r>
          </w:p>
        </w:tc>
      </w:tr>
      <w:tr w:rsidR="004569C5" w:rsidRPr="008C6AE6" w14:paraId="58E0F086" w14:textId="77777777" w:rsidTr="00FC6266">
        <w:trPr>
          <w:trHeight w:val="227"/>
        </w:trPr>
        <w:tc>
          <w:tcPr>
            <w:tcW w:w="1077" w:type="dxa"/>
          </w:tcPr>
          <w:p w14:paraId="4D5B8189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4A8532D8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72FC6CA5" w14:textId="37844937" w:rsidR="004569C5" w:rsidRPr="008C6AE6" w:rsidRDefault="0038496E" w:rsidP="00FC6266">
            <w:r>
              <w:t>AI 2022-</w:t>
            </w:r>
            <w:r w:rsidR="00AF000B">
              <w:t>0135</w:t>
            </w:r>
          </w:p>
        </w:tc>
      </w:tr>
      <w:tr w:rsidR="004569C5" w:rsidRPr="008C6AE6" w14:paraId="11070D3C" w14:textId="77777777" w:rsidTr="00FC6266">
        <w:trPr>
          <w:trHeight w:val="227"/>
        </w:trPr>
        <w:tc>
          <w:tcPr>
            <w:tcW w:w="1077" w:type="dxa"/>
          </w:tcPr>
          <w:p w14:paraId="487824D0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44291B20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14:paraId="7802731D" w14:textId="68F98E48" w:rsidR="004569C5" w:rsidRPr="008C6AE6" w:rsidRDefault="00AF000B" w:rsidP="00FC6266">
            <w:pPr>
              <w:tabs>
                <w:tab w:val="left" w:pos="1980"/>
              </w:tabs>
            </w:pPr>
            <w:r>
              <w:t>[</w:t>
            </w:r>
            <w:r w:rsidRPr="00AF000B">
              <w:rPr>
                <w:highlight w:val="darkGray"/>
              </w:rPr>
              <w:t>DATUM INVULLEN</w:t>
            </w:r>
            <w:r>
              <w:t>]</w:t>
            </w:r>
          </w:p>
        </w:tc>
      </w:tr>
    </w:tbl>
    <w:p w14:paraId="56936746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12422036" w14:textId="77777777" w:rsidR="004569C5" w:rsidRDefault="004569C5" w:rsidP="004569C5"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op:</w:t>
      </w:r>
    </w:p>
    <w:p w14:paraId="1B94183A" w14:textId="77777777" w:rsidR="004569C5" w:rsidRDefault="004569C5" w:rsidP="004569C5">
      <w:pPr>
        <w:sectPr w:rsidR="004569C5" w:rsidSect="004569C5">
          <w:headerReference w:type="default" r:id="rId7"/>
          <w:pgSz w:w="11906" w:h="16838" w:code="9"/>
          <w:pgMar w:top="2665" w:right="1644" w:bottom="1531" w:left="1758" w:header="709" w:footer="709" w:gutter="0"/>
          <w:cols w:space="708"/>
          <w:docGrid w:linePitch="360"/>
        </w:sectPr>
      </w:pPr>
    </w:p>
    <w:p w14:paraId="1B723294" w14:textId="77777777"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5;</w:t>
      </w:r>
    </w:p>
    <w:p w14:paraId="070B1283" w14:textId="0A6E83A1"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4</w:t>
      </w:r>
      <w:r w:rsidR="00BA1EF2">
        <w:t xml:space="preserve"> en bereikt niveau 5 binnen 1 jaar</w:t>
      </w:r>
      <w:r>
        <w:t>;</w:t>
      </w:r>
    </w:p>
    <w:p w14:paraId="4ED1EEA6" w14:textId="5F9DE213"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3</w:t>
      </w:r>
      <w:r w:rsidR="00BA1EF2">
        <w:t xml:space="preserve"> (of lager) en bereikt niveau 5 binnen 2 jaar</w:t>
      </w:r>
      <w:r>
        <w:t>;</w:t>
      </w:r>
    </w:p>
    <w:p w14:paraId="4E3D2E7E" w14:textId="36B4D624" w:rsidR="00BA1EF2" w:rsidRDefault="00BA1EF2" w:rsidP="00BA1EF2">
      <w:pPr>
        <w:pStyle w:val="Lijstalinea"/>
        <w:numPr>
          <w:ilvl w:val="0"/>
          <w:numId w:val="27"/>
        </w:numPr>
        <w:contextualSpacing w:val="0"/>
      </w:pPr>
      <w:r>
        <w:rPr>
          <w:lang w:eastAsia="ar-SA"/>
        </w:rPr>
        <w:t>bereikt</w:t>
      </w:r>
      <w:r>
        <w:rPr>
          <w:lang w:eastAsia="ar-SA"/>
        </w:rPr>
        <w:t xml:space="preserve"> </w:t>
      </w:r>
      <w:r w:rsidR="00AC6ACE">
        <w:rPr>
          <w:lang w:eastAsia="ar-SA"/>
        </w:rPr>
        <w:t>CO2-ambitie</w:t>
      </w:r>
      <w:r>
        <w:rPr>
          <w:lang w:eastAsia="ar-SA"/>
        </w:rPr>
        <w:t>niveau 4 binnen 2 jaar</w:t>
      </w:r>
    </w:p>
    <w:p w14:paraId="429D5290" w14:textId="22034E71" w:rsidR="00BA1EF2" w:rsidRDefault="00BA1EF2" w:rsidP="00BA1EF2">
      <w:pPr>
        <w:pStyle w:val="Lijstalinea"/>
        <w:numPr>
          <w:ilvl w:val="0"/>
          <w:numId w:val="27"/>
        </w:numPr>
        <w:contextualSpacing w:val="0"/>
      </w:pPr>
      <w:r>
        <w:rPr>
          <w:lang w:eastAsia="ar-SA"/>
        </w:rPr>
        <w:t>bereikt</w:t>
      </w:r>
      <w:r>
        <w:rPr>
          <w:lang w:eastAsia="ar-SA"/>
        </w:rPr>
        <w:t xml:space="preserve"> </w:t>
      </w:r>
      <w:r w:rsidR="00AC6ACE">
        <w:rPr>
          <w:lang w:eastAsia="ar-SA"/>
        </w:rPr>
        <w:t>CO2-ambitie</w:t>
      </w:r>
      <w:r>
        <w:rPr>
          <w:lang w:eastAsia="ar-SA"/>
        </w:rPr>
        <w:t>niveau 3 binnen 2 jaar</w:t>
      </w:r>
    </w:p>
    <w:p w14:paraId="0A83573A" w14:textId="77777777" w:rsidR="00BA1EF2" w:rsidRPr="008C6AE6" w:rsidRDefault="00BA1EF2" w:rsidP="00BA1EF2">
      <w:pPr>
        <w:pStyle w:val="Lijstalinea"/>
        <w:numPr>
          <w:ilvl w:val="0"/>
          <w:numId w:val="27"/>
        </w:numPr>
        <w:contextualSpacing w:val="0"/>
      </w:pPr>
      <w:r w:rsidRPr="008C6AE6">
        <w:t>geen van de CO2-ambitieniveau’s</w:t>
      </w:r>
    </w:p>
    <w:p w14:paraId="371C5049" w14:textId="2414BE5C" w:rsidR="004569C5" w:rsidRPr="008C6AE6" w:rsidRDefault="004569C5" w:rsidP="004569C5">
      <w:pPr>
        <w:rPr>
          <w:i/>
        </w:rPr>
      </w:pPr>
      <w:r w:rsidRPr="008C6AE6">
        <w:rPr>
          <w:i/>
        </w:rPr>
        <w:t>(aankruisen wat van toepassing is)</w:t>
      </w:r>
    </w:p>
    <w:p w14:paraId="5440C108" w14:textId="77777777" w:rsidR="004569C5" w:rsidRPr="008C6AE6" w:rsidRDefault="004569C5" w:rsidP="004569C5"/>
    <w:p w14:paraId="533A38CE" w14:textId="77777777" w:rsidR="004569C5" w:rsidRDefault="004569C5" w:rsidP="004569C5">
      <w:r>
        <w:t>Wijze van aantonen van het ambitieniveau:</w:t>
      </w:r>
    </w:p>
    <w:p w14:paraId="7BA21C10" w14:textId="77777777"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CO2-bewust certificaat</w:t>
      </w:r>
    </w:p>
    <w:p w14:paraId="151B7ADD" w14:textId="77777777"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CO2-projectverklaring (project specifiek)</w:t>
      </w:r>
    </w:p>
    <w:p w14:paraId="5A453D3C" w14:textId="77777777" w:rsidR="004569C5" w:rsidRPr="001614F2" w:rsidRDefault="004569C5" w:rsidP="004569C5">
      <w:pPr>
        <w:rPr>
          <w:i/>
        </w:rPr>
      </w:pPr>
      <w:r w:rsidRPr="001614F2">
        <w:rPr>
          <w:i/>
        </w:rPr>
        <w:t>(aankruisen wat van toepassing is)</w:t>
      </w:r>
    </w:p>
    <w:p w14:paraId="2D4B158B" w14:textId="77777777" w:rsidR="004569C5" w:rsidRDefault="004569C5" w:rsidP="004569C5"/>
    <w:p w14:paraId="34863ACE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1C8ACB5A" w14:textId="77777777" w:rsidR="004569C5" w:rsidRPr="008C6AE6" w:rsidRDefault="004569C5" w:rsidP="004569C5"/>
    <w:p w14:paraId="2EFC20B9" w14:textId="77777777" w:rsidR="004569C5" w:rsidRDefault="004569C5" w:rsidP="004569C5"/>
    <w:p w14:paraId="19802ACE" w14:textId="6F929E8E" w:rsidR="004569C5" w:rsidRDefault="004569C5" w:rsidP="004569C5">
      <w:r w:rsidRPr="008C6AE6">
        <w:t xml:space="preserve">Behorende bij de </w:t>
      </w:r>
      <w:r>
        <w:t>inschrijving AI</w:t>
      </w:r>
      <w:r w:rsidR="0038496E">
        <w:t xml:space="preserve"> 2022-</w:t>
      </w:r>
      <w:r w:rsidR="00AF000B">
        <w:t xml:space="preserve">00135 </w:t>
      </w:r>
      <w:r w:rsidRPr="008C6AE6">
        <w:t>van de ondergetekende(n):</w:t>
      </w:r>
    </w:p>
    <w:p w14:paraId="64F6F341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0DEFD52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35A92488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4EB450E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40C50726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61B00735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39116441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6B3FEFF2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0EE50B0E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03E5E08C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24E400C6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FE8252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13DA6E31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DC1FE94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5650571F" w14:textId="77777777"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632B148E" w14:textId="77777777"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06C072B1" w14:textId="77777777" w:rsidR="000B46D8" w:rsidRPr="004569C5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</w:pPr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sectPr w:rsidR="000B46D8" w:rsidRPr="004569C5" w:rsidSect="005E3BE7">
      <w:type w:val="continuous"/>
      <w:pgSz w:w="11906" w:h="16838" w:code="9"/>
      <w:pgMar w:top="2665" w:right="1644" w:bottom="1531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095D4" w14:textId="77777777" w:rsidR="00651B66" w:rsidRDefault="00651B66" w:rsidP="004569C5">
      <w:pPr>
        <w:spacing w:line="240" w:lineRule="auto"/>
      </w:pPr>
      <w:r>
        <w:separator/>
      </w:r>
    </w:p>
  </w:endnote>
  <w:endnote w:type="continuationSeparator" w:id="0">
    <w:p w14:paraId="1DE752CB" w14:textId="77777777" w:rsidR="00651B66" w:rsidRDefault="00651B66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C5DD0" w14:textId="77777777" w:rsidR="00651B66" w:rsidRDefault="00651B66" w:rsidP="004569C5">
      <w:pPr>
        <w:spacing w:line="240" w:lineRule="auto"/>
      </w:pPr>
      <w:r>
        <w:separator/>
      </w:r>
    </w:p>
  </w:footnote>
  <w:footnote w:type="continuationSeparator" w:id="0">
    <w:p w14:paraId="6728B07E" w14:textId="77777777" w:rsidR="00651B66" w:rsidRDefault="00651B66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28A40571" w14:textId="77777777" w:rsidTr="009E1661">
      <w:tc>
        <w:tcPr>
          <w:tcW w:w="6464" w:type="dxa"/>
        </w:tcPr>
        <w:p w14:paraId="65C0B571" w14:textId="77777777" w:rsidR="005420FE" w:rsidRPr="00DB48D5" w:rsidRDefault="004569C5" w:rsidP="00456170">
          <w:pPr>
            <w:pStyle w:val="AdresRetouradresNaamgemeenteDatumKenmerkPaginaAfzenderentitelVersieendatum"/>
            <w:rPr>
              <w:noProof/>
            </w:rPr>
          </w:pPr>
          <w:r>
            <w:rPr>
              <w:noProof/>
            </w:rPr>
            <w:t>Gemeente Amsterdam</w:t>
          </w:r>
        </w:p>
      </w:tc>
      <w:tc>
        <w:tcPr>
          <w:tcW w:w="2041" w:type="dxa"/>
        </w:tcPr>
        <w:p w14:paraId="2CFD931C" w14:textId="6D7200FE" w:rsidR="005420FE" w:rsidRDefault="00194BA8" w:rsidP="00456170">
          <w:pPr>
            <w:pStyle w:val="AdresRetouradresNaamgemeenteDatumKenmerkPaginaAfzenderentitelVersieendatum"/>
          </w:pPr>
          <w:r>
            <w:t xml:space="preserve">2 september </w:t>
          </w:r>
          <w:r w:rsidR="00AF000B">
            <w:t>2022</w:t>
          </w:r>
        </w:p>
        <w:p w14:paraId="17015199" w14:textId="00F6DF4E" w:rsidR="005420FE" w:rsidRPr="00DB48D5" w:rsidRDefault="004569C5" w:rsidP="00456170">
          <w:pPr>
            <w:pStyle w:val="AdresRetouradresNaamgemeenteDatumKenmerkPaginaAfzenderentitelVersieendatum"/>
          </w:pPr>
          <w:r>
            <w:rPr>
              <w:noProof/>
            </w:rPr>
            <w:t xml:space="preserve">Pagina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PAGE  \* Arabic  \* MERGEFORMAT</w:instrText>
          </w:r>
          <w:r w:rsidRPr="00777E5F">
            <w:rPr>
              <w:noProof/>
            </w:rPr>
            <w:fldChar w:fldCharType="separate"/>
          </w:r>
          <w:r w:rsidR="00567228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  <w:r>
            <w:rPr>
              <w:noProof/>
            </w:rPr>
            <w:t xml:space="preserve"> van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NUMPAGES  \* Arabic  \* MERGEFORMAT</w:instrText>
          </w:r>
          <w:r w:rsidRPr="00777E5F">
            <w:rPr>
              <w:noProof/>
            </w:rPr>
            <w:fldChar w:fldCharType="separate"/>
          </w:r>
          <w:r w:rsidR="00567228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</w:p>
      </w:tc>
    </w:tr>
  </w:tbl>
  <w:p w14:paraId="377195FF" w14:textId="77777777" w:rsidR="005420FE" w:rsidRDefault="000000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89806234">
    <w:abstractNumId w:val="0"/>
  </w:num>
  <w:num w:numId="2" w16cid:durableId="1941520202">
    <w:abstractNumId w:val="3"/>
  </w:num>
  <w:num w:numId="3" w16cid:durableId="1818759125">
    <w:abstractNumId w:val="7"/>
  </w:num>
  <w:num w:numId="4" w16cid:durableId="1091705489">
    <w:abstractNumId w:val="6"/>
  </w:num>
  <w:num w:numId="5" w16cid:durableId="125972464">
    <w:abstractNumId w:val="0"/>
  </w:num>
  <w:num w:numId="6" w16cid:durableId="829516654">
    <w:abstractNumId w:val="2"/>
  </w:num>
  <w:num w:numId="7" w16cid:durableId="1082531680">
    <w:abstractNumId w:val="5"/>
  </w:num>
  <w:num w:numId="8" w16cid:durableId="475605991">
    <w:abstractNumId w:val="4"/>
  </w:num>
  <w:num w:numId="9" w16cid:durableId="28772514">
    <w:abstractNumId w:val="7"/>
  </w:num>
  <w:num w:numId="10" w16cid:durableId="677390196">
    <w:abstractNumId w:val="6"/>
  </w:num>
  <w:num w:numId="11" w16cid:durableId="1719281012">
    <w:abstractNumId w:val="6"/>
  </w:num>
  <w:num w:numId="12" w16cid:durableId="179245660">
    <w:abstractNumId w:val="6"/>
  </w:num>
  <w:num w:numId="13" w16cid:durableId="557278630">
    <w:abstractNumId w:val="6"/>
  </w:num>
  <w:num w:numId="14" w16cid:durableId="1747409733">
    <w:abstractNumId w:val="6"/>
  </w:num>
  <w:num w:numId="15" w16cid:durableId="255745812">
    <w:abstractNumId w:val="6"/>
  </w:num>
  <w:num w:numId="16" w16cid:durableId="924072581">
    <w:abstractNumId w:val="6"/>
  </w:num>
  <w:num w:numId="17" w16cid:durableId="80875394">
    <w:abstractNumId w:val="6"/>
  </w:num>
  <w:num w:numId="18" w16cid:durableId="257175571">
    <w:abstractNumId w:val="6"/>
  </w:num>
  <w:num w:numId="19" w16cid:durableId="1555896969">
    <w:abstractNumId w:val="4"/>
  </w:num>
  <w:num w:numId="20" w16cid:durableId="1041784823">
    <w:abstractNumId w:val="7"/>
  </w:num>
  <w:num w:numId="21" w16cid:durableId="917053969">
    <w:abstractNumId w:val="0"/>
  </w:num>
  <w:num w:numId="22" w16cid:durableId="277181828">
    <w:abstractNumId w:val="2"/>
  </w:num>
  <w:num w:numId="23" w16cid:durableId="1882209109">
    <w:abstractNumId w:val="5"/>
  </w:num>
  <w:num w:numId="24" w16cid:durableId="1417750475">
    <w:abstractNumId w:val="0"/>
  </w:num>
  <w:num w:numId="25" w16cid:durableId="1757289007">
    <w:abstractNumId w:val="0"/>
  </w:num>
  <w:num w:numId="26" w16cid:durableId="1520973426">
    <w:abstractNumId w:val="0"/>
  </w:num>
  <w:num w:numId="27" w16cid:durableId="92438570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C5"/>
    <w:rsid w:val="000B46D8"/>
    <w:rsid w:val="00177A29"/>
    <w:rsid w:val="00194BA8"/>
    <w:rsid w:val="0025793A"/>
    <w:rsid w:val="002B5524"/>
    <w:rsid w:val="0038496E"/>
    <w:rsid w:val="003B3222"/>
    <w:rsid w:val="00424DED"/>
    <w:rsid w:val="004569C5"/>
    <w:rsid w:val="00482A4F"/>
    <w:rsid w:val="00527398"/>
    <w:rsid w:val="00567228"/>
    <w:rsid w:val="00632123"/>
    <w:rsid w:val="00651B66"/>
    <w:rsid w:val="008104C5"/>
    <w:rsid w:val="008402D9"/>
    <w:rsid w:val="009175F9"/>
    <w:rsid w:val="009761CF"/>
    <w:rsid w:val="009B0D92"/>
    <w:rsid w:val="00A03098"/>
    <w:rsid w:val="00A3732E"/>
    <w:rsid w:val="00A53085"/>
    <w:rsid w:val="00AC6ACE"/>
    <w:rsid w:val="00AF000B"/>
    <w:rsid w:val="00BA1EF2"/>
    <w:rsid w:val="00BD0C39"/>
    <w:rsid w:val="00C04DFE"/>
    <w:rsid w:val="00DB74E1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564C7E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paragraph" w:styleId="Revisie">
    <w:name w:val="Revision"/>
    <w:hidden/>
    <w:uiPriority w:val="99"/>
    <w:semiHidden/>
    <w:rsid w:val="00AF000B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8844B75CEFC94EA2D45CEDDB084AAC" ma:contentTypeVersion="16" ma:contentTypeDescription="Een nieuw document maken." ma:contentTypeScope="" ma:versionID="7faa19ddeb24b52bde4cf2defaf0635a">
  <xsd:schema xmlns:xsd="http://www.w3.org/2001/XMLSchema" xmlns:xs="http://www.w3.org/2001/XMLSchema" xmlns:p="http://schemas.microsoft.com/office/2006/metadata/properties" xmlns:ns2="968f2edf-5e64-430a-bdbe-6e27bf248e84" xmlns:ns3="5ea5c194-997e-4761-9917-ff3dd05da2f1" targetNamespace="http://schemas.microsoft.com/office/2006/metadata/properties" ma:root="true" ma:fieldsID="b7f51e0c4751ba92dea3e4b2dbbee2fc" ns2:_="" ns3:_="">
    <xsd:import namespace="968f2edf-5e64-430a-bdbe-6e27bf248e84"/>
    <xsd:import namespace="5ea5c194-997e-4761-9917-ff3dd05da2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f2edf-5e64-430a-bdbe-6e27bf248e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94b4c54-7a9e-49a6-8b81-aa776a65a7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a5c194-997e-4761-9917-ff3dd05da2f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5c84385-32fa-41ca-9752-8edb0420e646}" ma:internalName="TaxCatchAll" ma:showField="CatchAllData" ma:web="5ea5c194-997e-4761-9917-ff3dd05da2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ea5c194-997e-4761-9917-ff3dd05da2f1" xsi:nil="true"/>
    <lcf76f155ced4ddcb4097134ff3c332f xmlns="968f2edf-5e64-430a-bdbe-6e27bf248e8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4EFEA7-0D4E-4792-9BCE-52532739A453}"/>
</file>

<file path=customXml/itemProps2.xml><?xml version="1.0" encoding="utf-8"?>
<ds:datastoreItem xmlns:ds="http://schemas.openxmlformats.org/officeDocument/2006/customXml" ds:itemID="{186E3227-CC9F-4AED-8BAA-DFD9D7AEEB8F}"/>
</file>

<file path=customXml/itemProps3.xml><?xml version="1.0" encoding="utf-8"?>
<ds:datastoreItem xmlns:ds="http://schemas.openxmlformats.org/officeDocument/2006/customXml" ds:itemID="{9863D3FE-287B-4097-B184-974392844D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230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Annette Biesboer</cp:lastModifiedBy>
  <cp:revision>4</cp:revision>
  <dcterms:created xsi:type="dcterms:W3CDTF">2022-09-02T07:31:00Z</dcterms:created>
  <dcterms:modified xsi:type="dcterms:W3CDTF">2022-09-02T07:33:00Z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0x010100808844B75CEFC94EA2D45CEDDB084AAC</vt:lpwstr>
  </property>
</Properties>
</file>